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/ 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Gegentore / Kellertüren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5970632" name="e70d2330-1244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2233930" name="e70d2330-1244-11f1-97f0-b533f66ebc0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089955" name="ebab8a80-1244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1838713" name="ebab8a80-1244-11f1-97f0-b533f66ebc0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7208871" name="3c38e100-1245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606222" name="3c38e100-1245-11f1-97f0-b533f66ebc0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5205195" name="4979abb0-1245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005074" name="4979abb0-1245-11f1-97f0-b533f66ebc0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6408268" name="e4c60aa0-124a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882064" name="e4c60aa0-124a-11f1-97f0-b533f66ebc0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6194278" name="e8a40820-124a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769454" name="e8a40820-124a-11f1-97f0-b533f66ebc0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5643248" name="0f4a22c0-124b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707182" name="0f4a22c0-124b-11f1-97f0-b533f66ebc0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8388029" name="127216b0-124b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102725" name="127216b0-124b-11f1-97f0-b533f66ebc0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Hölzlistrasse 14, 8580 Amriswil</w:t>
          </w:r>
        </w:p>
        <w:p>
          <w:pPr>
            <w:spacing w:before="0" w:after="0"/>
          </w:pPr>
          <w:r>
            <w:t>757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